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Должность "Эмбриолог"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Должность "Эмбриолог" | Записей: 2</w:t>
      </w:r>
    </w:p>
    <w:p>
      <w:r>
        <w:br w:type="page"/>
      </w:r>
    </w:p>
    <w:p>
      <w:pPr>
        <w:pStyle w:val="Heading1"/>
      </w:pPr>
      <w:r>
        <w:t>Должность "Эмбриолог"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Должность "Эмбриолог"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Пациенты обратились на консультацию к репродуктологу с проблемой бесплодия. После назначенного обследования пациентам рекомендовано лечение с применением методов вспомогательных репродуктивных технологий.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Определение наличия показаний, противопоказаний и ограничений для проведения программы экстракорпорального оплодотворения и (или) переноса криоконсервированных эмбрионов осуществляется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эмбриологом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заведующим отделением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лечащим врачом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пациентами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лечащим врачом</w:t>
      </w:r>
    </w:p>
    <w:p>
      <w:pPr>
        <w:ind w:left="504"/>
      </w:pPr>
      <w:r>
        <w:rPr>
          <w:b w:val="0"/>
          <w:i/>
        </w:rPr>
        <w:t>Приказ МЗ РФ от 31.07.2020 №803н «О порядке использования вспомогательных репродуктивных технологий, противопоказаниях и ограничениях к их применению», п.13</w:t>
        <w:br/>
        <w:br/>
      </w:r>
      <w:hyperlink r:id="rId9">
        <w:r>
          <w:rPr>
            <w:color w:val="0F766E"/>
            <w:u w:val="single"/>
          </w:rPr>
          <w:t>Приказ Минздрава России от 31.07.2020 N 803н "О порядке использования вспомогательных репродуктивных технологий, противопоказаниях и ограничениях к их применению" (Зарегистрировано в Минюсте России 19.10.2020 N 60457)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Метод экстракорпорального оплодотворения применяется в случае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желания пациентов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возраста младше 25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отсутствия беременности в течение 6ти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непроходимости или отсутствия маточных труб, поликистозе яичников, эндометриозе при мужском факторе бесплодия, бесплодии неясного генеза и иных заболеваниях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непроходимости или отсутствия маточных труб, поликистозе яичников, эндометриозе при мужском факторе бесплодия, бесплодии неясного генеза и иных заболеваниях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44 с.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Критерием эффективности лечения бесплодия с использованием программы экстракорпорального оплодотворения (% от числа пролеченных женщин)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беременность, подтвержденная с помощью ультразвукового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тест по моче, результат анализа крови на ХГЧ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результат анализа крови на ХГЧ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тест по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беременность, подтвержденная с помощью ультразвукового исследования</w:t>
      </w:r>
    </w:p>
    <w:p>
      <w:pPr>
        <w:ind w:left="504"/>
      </w:pPr>
      <w:r>
        <w:rPr>
          <w:b w:val="0"/>
          <w:i/>
        </w:rPr>
        <w:t>Приказ МЗ РФ от 31.07.2020 №803н «О порядке использования вспомогательных репродуктивных технологий, противопоказаниях и ограничениях к их применению», п.13</w:t>
        <w:br/>
        <w:br/>
      </w:r>
      <w:hyperlink r:id="rId9">
        <w:r>
          <w:rPr>
            <w:color w:val="0F766E"/>
            <w:u w:val="single"/>
          </w:rPr>
          <w:t>Приказ Минздрава России от 31.07.2020 N 803н "О порядке использования вспомогательных репродуктивных технологий, противопоказаниях и ограничениях к их применению" (Зарегистрировано в Минюсте России 19.10.2020 N 60457)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Экстракорпоральное оплодотворение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оплодотворение половых клеток женщины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лабораторное наблюдение за развитием эмбрионов и перенос, полученных эмбрионов в полость матки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забор половых клеток у женщины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забор половых клеток у женщины, оплодотворение их спермой мужа или партнера, лабораторное наблюдение за развитием эмбриона на ранних этапах развития с последующим переносом полученных эмбрионов в полость матки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забор половых клеток у женщины, оплодотворение их спермой мужа или партнера, лабораторное наблюдение за развитием эмбриона на ранних этапах развития с последующим переносом полученных эмбрионов в полость матки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118 с.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Основные критерии для контроля оплодотворения на первые сутки развития эмбриона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расположение пронуклеусов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вакуолей и аномалий цитоплазмы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наличие двух пронуклеусов, наличие двух полярных тел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размер пронуклеусов по отношению друг к другу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двух пронуклеусов, наличие двух полярных тел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125 с.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Контроль оплодотворения ооцитов осуществляется через +__________+ часов после проведения инсеминации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16-18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18-19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14-15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20-21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16-18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145 с.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Время для преинкубации перед оплодотворением +________+ часа/часов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6-7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2-4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2-4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125с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Блокирование полиспермии осуществляется благодаря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лучистому венцу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кортикальной реакции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акросомной реакции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капацитации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кортикальной реакции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54с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Время "короткой" экспозиции при экстракорпоральном оплодотворении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 минут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5-6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1-3 часа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4-5 часов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1-3 часа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126с.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Чашки со средой для оплодотворения готовятся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 4-5 часов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 1 час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 2-3 часа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накануне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накануне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145 с.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Чашки со средой для оплодотворения эквилибрируются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нагревательной поверхности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ламинаре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инкубаторе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термостате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инкубаторе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119 с.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Оптимально в одну лунку 4-луночного планшета для оплодотворения могут быть помещены +________+ ооцит-кумулюсных комплексов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 4 до 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4 до 10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125с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Должность "Эмбриолог"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Должность "Эмбриолог"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Проводится аудит лаборатории эмбриологии центра ВРТ. Требуется провести оценку оборудования, инструментов и процессов для проведения эмбриологического этапа программ ВРТ.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Общепринятая концентрация СО2 в инкубаторах +_____+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7-8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4-5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5-6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5-6</w:t>
      </w:r>
    </w:p>
    <w:p>
      <w:pPr>
        <w:ind w:left="504"/>
      </w:pPr>
      <w:r>
        <w:rPr>
          <w:b w:val="0"/>
          <w:i/>
        </w:rPr>
        <w:t>Концентрация углекислого газа в инкубаторе прямо влияет на pH культуральной среды. Концентрация углекислого газа вместе с бикарбонатным буфером обеспечивают устойчивость pH культуральной среды. Общепринятая концентрация СО2 около 5-6% позволяет поддержать pH на уровне 7,2-7,3. При сдвиге pH в щелочную или кислую сторону страдает компетенция эмбрионов.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43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Оптимальное количество СО2-инкубаторов необходимое на проведение 100 циклов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Рекомендуемое число СО2-инкубаторов на 500 циклов в год: 3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44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Оптимальное количество планшетных мультигазовых инкубаторов типа _Planer / Minc_ необходимое на проведение 100 циклов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0-1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</w:t>
      </w:r>
    </w:p>
    <w:p>
      <w:pPr>
        <w:ind w:left="504"/>
      </w:pPr>
      <w:r>
        <w:rPr>
          <w:b w:val="0"/>
          <w:i/>
        </w:rPr>
        <w:t>Рекомендуемое число планшетных мультигазовых инкубаторов на 500 циклов в год: 6-9.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44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Оптимальное количество рабочих станций ЭКО необходимое на 100 циклов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Рекомендуемое число рабочих станций ЭКО на 500 циклов в год: 3.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49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Оптимальное количество инвертированных микроскопов необходимое на 100 циклов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Рекомендуемое число инвертированных микроскопов на 500 циклов в год: 2.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51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Оптимальное количество стереомикроскопов необходимо на 100 циклов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Рекомендуемое число стереомикроскопов на 500 циклов в год: 2.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51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Наиболее надежным методом тестирования пластика, используемого для культивирования эмбрионов в лаборатории ВРТ считается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_VOC-test_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_LAL-test_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_SAL-test_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_MEA-test_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_MEA-test_</w:t>
      </w:r>
    </w:p>
    <w:p>
      <w:pPr>
        <w:ind w:left="504"/>
      </w:pPr>
      <w:r>
        <w:rPr>
          <w:b w:val="0"/>
          <w:i/>
        </w:rPr>
        <w:t>Наиболее надежным методом тестирования культуральных чашек является проверка эмбриотоксичности на эмбрионах мыши (mouse embryo assay tested – MEA).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55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Микроманипулятор для выполнения ИКСИ должен быть установлен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боксе биологической безопасности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письменном столе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 антивибрационном столе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лабораторном столе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антивибрационном столе</w:t>
      </w:r>
    </w:p>
    <w:p>
      <w:pPr>
        <w:ind w:left="504"/>
      </w:pPr>
      <w:r>
        <w:rPr>
          <w:b w:val="0"/>
          <w:i/>
        </w:rPr>
        <w:t>Антивибрационные столы уменьшают количество и интенсивность колебаний, смягчают резкость неустранимых колебаний. Их отсутствие затрудняет проведение инъекции и может привести к повреждению ооцита / эмбриона.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53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Инвертированный микроскоп в эмбриологической лаборатории клиники вспомогательных репродуктивных технологий используется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проведения процедуры витрификации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ИКСИ и биопсии бластомеров/трофоэктодермы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поиска и оценки кумулюсных комплексов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подсчета концентрации сперматозоидов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ИКСИ и биопсии бластомеров/трофоэктодермы</w:t>
      </w:r>
    </w:p>
    <w:p>
      <w:pPr>
        <w:ind w:left="504"/>
      </w:pPr>
      <w:r>
        <w:rPr>
          <w:b w:val="0"/>
          <w:i/>
        </w:rPr>
        <w:t>Инвертированный микроскоп в эмбриологической лаборатории необходим для ИКСИ (интрацитоплазматическая инъекция сперматозоида), биопсии бластомеров, визуализации гамет и эмбрионов, проведения вспомогательного хетчинга.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50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рабочей станции (боксе биологической безопасности) должны быть установлены высокоэффективные фильтры класса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_G4/F4_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_HEPA/ULPA_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_MEA/LAL_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_VOC/DOC_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_HEPA/ULPA_</w:t>
      </w:r>
    </w:p>
    <w:p>
      <w:pPr>
        <w:ind w:left="504"/>
      </w:pPr>
      <w:r>
        <w:rPr>
          <w:b w:val="0"/>
          <w:i/>
        </w:rPr>
        <w:t>Высокая степень очистки воздуха в рабочей станции достигается за счет сложной системы фильтрации. Сначала воздух пропускается через предфильтр, задерживающий крупные частицы, затем через высокоэффективный фильтр (High Efficiency Particulate Air – HEPA), задерживающий 99,7% частиц размером более 0,3 мкм. В последнее время разработан более эффективный фильтр Ultra Low Penetration Air (ULPA), задерживающий 99,9% частиц размером 0,12 мкм.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47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Боксы биологической опасности на основании которых строятся рабочие станции бывают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типа 1, 2 и 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классов I, II и III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классов А, В и 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типа 1А, 1В и 1С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классов I, II и III</w:t>
      </w:r>
    </w:p>
    <w:p>
      <w:pPr>
        <w:ind w:left="504"/>
      </w:pPr>
      <w:r>
        <w:rPr>
          <w:b w:val="0"/>
          <w:i/>
        </w:rPr>
        <w:t>Боксы биологической опасности подразделяются на три класса - I, II, III. Выбор наиболее подходящего для данной лаборатории ЭКО типа бокса биологической опасности зависит от национальных регламентирующих требований и от типа манипуляций, для которого он предназначен.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47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Инъекторы микроманипуляционных систем, применяемые в лаборатории вспомогательных репродуктивных технологий могут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автоматическими и не автоматическими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воздушными или масляными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механическими или гидравлическими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электронными или аналоговыми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воздушными или масляными</w:t>
      </w:r>
    </w:p>
    <w:p>
      <w:pPr>
        <w:ind w:left="504"/>
      </w:pPr>
      <w:r>
        <w:rPr>
          <w:b w:val="0"/>
          <w:i/>
        </w:rPr>
        <w:t>Используемые в ЭКО инъекторы микроманипуляционных систем доступны в двух вариантах гидравлической системы: воздушной или масляной.</w:t>
        <w:br/>
        <w:br/>
        <w:t>Культивирование эмбрионов и организация лаборатории ЭКО: Практическое руководство / Ред. А. Варгхесе, П. Шёмбум, К. Джаяпракасан – Москва: ООО «Медицинское информационное агентство», 2019 – С. 52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N80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